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3EA7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34D2444" wp14:editId="51752908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5C4B4443" w14:textId="77777777" w:rsidR="00655558" w:rsidRDefault="00655558" w:rsidP="00655558">
      <w:proofErr w:type="gramStart"/>
      <w:r>
        <w:t>ten</w:t>
      </w:r>
      <w:proofErr w:type="gramEnd"/>
      <w:r>
        <w:t xml:space="preserve"> behoeve van</w:t>
      </w:r>
    </w:p>
    <w:p w14:paraId="4E86B600" w14:textId="77777777" w:rsidR="00655558" w:rsidRDefault="00655558" w:rsidP="00655558"/>
    <w:p w14:paraId="2100FAEA" w14:textId="66E0C08C" w:rsidR="00655558" w:rsidRPr="00655558" w:rsidRDefault="000E274E" w:rsidP="00655558">
      <w:r>
        <w:rPr>
          <w:rFonts w:eastAsia="Calibri"/>
          <w:b/>
          <w:bCs/>
          <w:sz w:val="24"/>
          <w:szCs w:val="24"/>
          <w:lang w:eastAsia="en-US"/>
        </w:rPr>
        <w:t xml:space="preserve">AI 2025-240 </w:t>
      </w:r>
      <w:proofErr w:type="spellStart"/>
      <w:r>
        <w:rPr>
          <w:rFonts w:eastAsia="Calibri"/>
          <w:b/>
          <w:bCs/>
          <w:sz w:val="24"/>
          <w:szCs w:val="24"/>
          <w:lang w:eastAsia="en-US"/>
        </w:rPr>
        <w:t>Grondlogisitiek</w:t>
      </w:r>
      <w:proofErr w:type="spellEnd"/>
      <w:r>
        <w:rPr>
          <w:rFonts w:eastAsia="Calibri"/>
          <w:b/>
          <w:bCs/>
          <w:sz w:val="24"/>
          <w:szCs w:val="24"/>
          <w:lang w:eastAsia="en-US"/>
        </w:rPr>
        <w:t xml:space="preserve"> II Strandeiland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3DA69F7A" w14:textId="77777777" w:rsidR="00655558" w:rsidRPr="00655558" w:rsidRDefault="00655558" w:rsidP="00655558"/>
    <w:p w14:paraId="3C40D533" w14:textId="77777777" w:rsidR="00655558" w:rsidRPr="00655558" w:rsidRDefault="00655558" w:rsidP="00655558"/>
    <w:p w14:paraId="1E3FE31D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13F8A45B" w14:textId="77777777" w:rsidR="00655558" w:rsidRPr="00655558" w:rsidRDefault="00655558" w:rsidP="00655558"/>
    <w:p w14:paraId="44C60236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7B4FB292" w14:textId="77777777" w:rsidR="00655558" w:rsidRPr="00655558" w:rsidRDefault="00655558" w:rsidP="00655558"/>
    <w:p w14:paraId="3B828CE4" w14:textId="77777777" w:rsidR="00655558" w:rsidRPr="00655558" w:rsidRDefault="00655558" w:rsidP="00655558">
      <w:proofErr w:type="gramStart"/>
      <w:r w:rsidRPr="00655558">
        <w:t>door</w:t>
      </w:r>
      <w:proofErr w:type="gramEnd"/>
      <w:r w:rsidRPr="00655558">
        <w:t xml:space="preserve">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1A63D86D" w14:textId="77777777" w:rsidR="00655558" w:rsidRPr="00655558" w:rsidRDefault="00655558" w:rsidP="00655558"/>
    <w:p w14:paraId="0372A006" w14:textId="77777777" w:rsidR="00655558" w:rsidRPr="00655558" w:rsidRDefault="00655558" w:rsidP="00655558">
      <w:proofErr w:type="gramStart"/>
      <w:r w:rsidRPr="00655558">
        <w:t>als</w:t>
      </w:r>
      <w:proofErr w:type="gramEnd"/>
      <w:r w:rsidRPr="00655558">
        <w:t xml:space="preserve">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5F71B229" w14:textId="77777777" w:rsidR="00655558" w:rsidRPr="00655558" w:rsidRDefault="00655558" w:rsidP="00655558"/>
    <w:p w14:paraId="27CCC0A3" w14:textId="77777777" w:rsidR="00655558" w:rsidRPr="00655558" w:rsidRDefault="00655558" w:rsidP="00655558">
      <w:proofErr w:type="gramStart"/>
      <w:r w:rsidRPr="00655558">
        <w:t>die</w:t>
      </w:r>
      <w:proofErr w:type="gramEnd"/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7506FCB6" w14:textId="77777777" w:rsidR="00655558" w:rsidRPr="00655558" w:rsidRDefault="00655558" w:rsidP="00655558">
      <w:proofErr w:type="gramStart"/>
      <w:r w:rsidRPr="00655558">
        <w:t>ter</w:t>
      </w:r>
      <w:proofErr w:type="gramEnd"/>
      <w:r w:rsidRPr="00655558">
        <w:t xml:space="preserve"> zake van deze inschrijving rechtsgeldig vertegenwoordigt. </w:t>
      </w:r>
    </w:p>
    <w:p w14:paraId="2819C79B" w14:textId="77777777" w:rsidR="00655558" w:rsidRPr="00655558" w:rsidRDefault="00655558" w:rsidP="00655558"/>
    <w:p w14:paraId="000B57F5" w14:textId="77777777" w:rsidR="00655558" w:rsidRPr="00655558" w:rsidRDefault="00655558" w:rsidP="00655558"/>
    <w:p w14:paraId="4E3A12E4" w14:textId="77777777" w:rsidR="00655558" w:rsidRPr="00655558" w:rsidRDefault="00655558" w:rsidP="00655558"/>
    <w:p w14:paraId="24F39A36" w14:textId="77777777" w:rsidR="00655558" w:rsidRPr="00655558" w:rsidRDefault="00655558" w:rsidP="00655558"/>
    <w:p w14:paraId="306FC184" w14:textId="77777777" w:rsidR="00655558" w:rsidRPr="00655558" w:rsidRDefault="00655558" w:rsidP="00655558">
      <w:r w:rsidRPr="00655558">
        <w:t>Handtekening:</w:t>
      </w:r>
    </w:p>
    <w:p w14:paraId="4A5FABC3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E964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322E8781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ADA30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56B13149" w14:textId="77777777" w:rsidR="00CC26E3" w:rsidRDefault="00CC26E3" w:rsidP="00CC26E3">
    <w:pPr>
      <w:pStyle w:val="Voettekst"/>
      <w:rPr>
        <w:sz w:val="18"/>
        <w:szCs w:val="18"/>
      </w:rPr>
    </w:pPr>
  </w:p>
  <w:p w14:paraId="66BCB328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0FB5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7F11F2D6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4985222">
    <w:abstractNumId w:val="0"/>
  </w:num>
  <w:num w:numId="2" w16cid:durableId="136529106">
    <w:abstractNumId w:val="2"/>
  </w:num>
  <w:num w:numId="3" w16cid:durableId="865407895">
    <w:abstractNumId w:val="6"/>
  </w:num>
  <w:num w:numId="4" w16cid:durableId="1035470552">
    <w:abstractNumId w:val="5"/>
  </w:num>
  <w:num w:numId="5" w16cid:durableId="512261220">
    <w:abstractNumId w:val="0"/>
  </w:num>
  <w:num w:numId="6" w16cid:durableId="1181814356">
    <w:abstractNumId w:val="1"/>
  </w:num>
  <w:num w:numId="7" w16cid:durableId="430441557">
    <w:abstractNumId w:val="4"/>
  </w:num>
  <w:num w:numId="8" w16cid:durableId="1198856100">
    <w:abstractNumId w:val="3"/>
  </w:num>
  <w:num w:numId="9" w16cid:durableId="215092832">
    <w:abstractNumId w:val="6"/>
  </w:num>
  <w:num w:numId="10" w16cid:durableId="118032651">
    <w:abstractNumId w:val="5"/>
  </w:num>
  <w:num w:numId="11" w16cid:durableId="1958675814">
    <w:abstractNumId w:val="5"/>
  </w:num>
  <w:num w:numId="12" w16cid:durableId="1829859875">
    <w:abstractNumId w:val="5"/>
  </w:num>
  <w:num w:numId="13" w16cid:durableId="632978083">
    <w:abstractNumId w:val="5"/>
  </w:num>
  <w:num w:numId="14" w16cid:durableId="309100336">
    <w:abstractNumId w:val="5"/>
  </w:num>
  <w:num w:numId="15" w16cid:durableId="1386178080">
    <w:abstractNumId w:val="5"/>
  </w:num>
  <w:num w:numId="16" w16cid:durableId="441386328">
    <w:abstractNumId w:val="5"/>
  </w:num>
  <w:num w:numId="17" w16cid:durableId="2014649938">
    <w:abstractNumId w:val="5"/>
  </w:num>
  <w:num w:numId="18" w16cid:durableId="310671832">
    <w:abstractNumId w:val="5"/>
  </w:num>
  <w:num w:numId="19" w16cid:durableId="1892574404">
    <w:abstractNumId w:val="3"/>
  </w:num>
  <w:num w:numId="20" w16cid:durableId="891697503">
    <w:abstractNumId w:val="6"/>
  </w:num>
  <w:num w:numId="21" w16cid:durableId="1553224774">
    <w:abstractNumId w:val="0"/>
  </w:num>
  <w:num w:numId="22" w16cid:durableId="1048142185">
    <w:abstractNumId w:val="1"/>
  </w:num>
  <w:num w:numId="23" w16cid:durableId="697438500">
    <w:abstractNumId w:val="4"/>
  </w:num>
  <w:num w:numId="24" w16cid:durableId="1228762633">
    <w:abstractNumId w:val="0"/>
  </w:num>
  <w:num w:numId="25" w16cid:durableId="189534601">
    <w:abstractNumId w:val="0"/>
  </w:num>
  <w:num w:numId="26" w16cid:durableId="8615574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0E274E"/>
    <w:rsid w:val="00177A29"/>
    <w:rsid w:val="002B5524"/>
    <w:rsid w:val="003B3222"/>
    <w:rsid w:val="00424DED"/>
    <w:rsid w:val="00482A4F"/>
    <w:rsid w:val="00527398"/>
    <w:rsid w:val="00632123"/>
    <w:rsid w:val="00655558"/>
    <w:rsid w:val="00753339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EB1492"/>
    <w:rsid w:val="00F12F0D"/>
    <w:rsid w:val="00FD5D90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A02B5"/>
  <w15:docId w15:val="{2248E8EE-181D-41B7-8389-3F56E380C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Alders, Jordi</cp:lastModifiedBy>
  <cp:revision>3</cp:revision>
  <dcterms:created xsi:type="dcterms:W3CDTF">2017-07-12T08:57:00Z</dcterms:created>
  <dcterms:modified xsi:type="dcterms:W3CDTF">2026-02-13T12:46:00Z</dcterms:modified>
</cp:coreProperties>
</file>